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04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陈培英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404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寄生虫学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全科221;全科222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寄生虫学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(021804—003)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全科223;全科224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